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记录销毁记录表</w:t>
      </w:r>
    </w:p>
    <w:p>
      <w:r>
        <w:t>记录编号：FM-011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记录名称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销毁数量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销毁日期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销毁方式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销毁人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监销人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